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эмбриология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19:31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эмбриология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распоряжении эмбриолога имеется видеозапись развития эмбрионов пациентки с момента оплодотворения до стадии бластоцисты. Планируется проведение процедуры ПГТ-А, при которой все бластоцисты хорошего качества будут биопсированы, но диагностика будет проводится только для двух эмбрионов. Задача эмбриолога выбрать наиболее перспективные эмбрионы, которые будут диагностированы в первую очередь.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Часть ооцитов содержит в цитоплазме агрегаты гладкого эндоплазматического ретикулума (гЭПР). Эмбрионы, полученные из таких ооцитов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следует анализировать в последнюю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анализировать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следует использовать для переноса и криоконсервации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рассматривать наравне с другими эмбрионами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следует анализировать в последнюю очередь</w:t>
      </w:r>
    </w:p>
    <w:p>
      <w:pPr>
        <w:spacing w:after="58"/>
      </w:pPr>
      <w:r>
        <w:rPr>
          <w:b w:val="0"/>
          <w:i w:val="0"/>
        </w:rPr>
        <w:t>«Наличие агрегатов гЭПРА указывает на цитоплазматические нарушения, которые влияют на развитие эмбриона и ассоциированы со сниженным потенциалом имплантации и риском самопроизвольных абортов» Атлас эмбриологии под редакцией Алисон Кэмпбел и Саймона Фишела. Перевод с английского. Издательство «МЕДпресс-информ» 2018г., стр 75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наличии аномалий блестящей оболочки зиготы, таких как изменение формы и утолщение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возможно развитие эмбриона с хорошей морфологией, но вероятность эуплоидного статуса такого эмбриона крайне низкая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развитие эуплоидного эмбриона с хорошей морфологией, но крайне низким потенциалом к имплантации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возможно развитие эуплоидного эмбриона с хорошей морфологией и высоким потенциалом к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развитие эмбриона до стадии бластоцисты не происходит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возможно развитие эуплоидного эмбриона с хорошей морфологией и высоким потенциалом к имплантации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97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После формирования мужской и женский пронуклеусы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расходятся к разным полюсам зиготы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приближаются друг к другу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приближаются к полярному тельцу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хаотично мигрируют в цитоплазме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приближаются друг к другу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32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Формирование и перемещение ядрышек внутри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является нормальным процессом в зиготе, только перед исчезновением пронуклеусов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нормальным процессом в зиготе на протяжении всего этапа визуализации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нормальным процессом в зиготе, только в первые 2 часа после формирования пронуклеусов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является аномальным процессом в зиготе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является нормальным процессом в зиготе на протяжении всего этапа визуализации пронуклеусов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32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Как правило, мужской и женский пронуклеус образуются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синхронно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асинхронно, сначала женский, затем мужской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асинхронно, сначала мужской, затем женский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асинхронно, в любой последовательности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синхронно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34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Исчезновение пронуклеусов происходит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мгновенно, путем слияния мембран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постепенно, в интервале покадровой съемки от 30 до 60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постепенно, в интервале покадровой съемки от 2 до 4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относительно внезапно, в интервале покадровой съемки от 6 до 12 минут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относительно внезапно, в интервале покадровой съемки от 6 до 12 минут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35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Деление сестринских бластомеров у эмбриона на стадии дробления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редко происходит точно в одно и то же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происходит поочередно, с равными промежутками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всегда происходит синхронно, с одинаковыми временными интервалами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всегда происходит синхронно, но с различными временными интервалами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редко происходит точно в одно и то же время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22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Эмбрионы, претерпевающие раннее деление на 2 клетки до 21 часа после оплодотворения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имеют более низкую частоту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раньше формируют бластоцисту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имеют больший процент фрагментации бластомеров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имеют более высокую частоту имплантации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имеют более низкую частоту имплантации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24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Ранняя компактизация эмбриона (к 3 дню развития) коррелирует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низкой вероятностью имплантации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высокими показателями имплантации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остановкой развития на стадии компактизации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внутриклеточной массы при формировании бластоцисты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высокими показателями имплантации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48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Время достижения полной бластоцисты коррелирует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потенциалом имплантации и плоидностью эмбриона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качеством внутриклеточной массы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числом «отброшенных» в процессе компактизации бластомеров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количеством клеток трофэктодермы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потенциалом имплантации и плоидностью эмбриона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54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Процесс выхода эмбриона из блестящей оболочки называется хэтчингом и происходит на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ранней бластоцисты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8-ми клеточного эмбриона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полностью экспандированной бластоцисты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морулы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полностью экспандированной бластоцисты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63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Процессу хэтчинга предшествует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утолщение блестящей оболочки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потемнение блестящей оболочки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изменение формы блестящей оболочки на овальную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истончение блестящей оболочки эмбриона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истончение блестящей оболочки эмбриона</w:t>
      </w:r>
    </w:p>
    <w:p>
      <w:pPr>
        <w:spacing w:after="58"/>
      </w:pPr>
      <w:r>
        <w:rPr>
          <w:b w:val="0"/>
          <w:i w:val="0"/>
        </w:rPr>
        <w:t>Атлас эмбриологии под редакцией Алисон Кэмпбел и Саймона Фишела. Перевод с английского. Издательство «МЕДпресс-информ» 2018г. стр 63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эмбриология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вспомогательных репродуктивных технологий обратилась супружеская пара.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бесплодие (не наступление беременности в течении 1 года). Для оценки репродуктивного потенциала супруга назначено проведение спермограммы.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Результаты расчета качества эякулята в лаборатории будут зависеть от внутренних факторов и условий сбора материала. Рекомендуемый период полового воздержания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2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2 до 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более 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более 1 дня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от 2 до 7 дней</w:t>
      </w:r>
    </w:p>
    <w:p>
      <w:pPr>
        <w:spacing w:after="58"/>
      </w:pPr>
      <w:r>
        <w:rPr>
          <w:b w:val="0"/>
          <w:i w:val="0"/>
        </w:rPr>
        <w:t>При отсутствии эякуляции сперматозоиды накапливаются в эпидидимисе. Увеличение периода абстиненции нарушает функции эпидидимиса.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С.10.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Для более полной оценки мужского репродуктивного потенциала рекомендуется анализировать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6-7 образцов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2-3 образца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5 образцов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образец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2 - 2-3 образца</w:t>
      </w:r>
    </w:p>
    <w:p>
      <w:pPr>
        <w:spacing w:after="58"/>
      </w:pPr>
      <w:r>
        <w:rPr>
          <w:b w:val="0"/>
          <w:i w:val="0"/>
        </w:rPr>
        <w:t>Биологические вариации качества семени обусловлены многими факторами, что приводит в внутрииндивидуальной изменчивости. Это следует учитывать при интерпретации анализа.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С.9.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Разжижение эякулята происходит через 15-60 минут после получения. Если через час разжижения не произошло, следует выполнить механическое разжижение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ожидать разжижения еще 1 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разведение физиологическим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центрифугирование образца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воздействовать протеолитическими ферментами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воздействовать протеолитическими ферментами</w:t>
      </w:r>
    </w:p>
    <w:p>
      <w:pPr>
        <w:spacing w:after="58"/>
      </w:pPr>
      <w:r>
        <w:rPr>
          <w:b w:val="0"/>
          <w:i w:val="0"/>
        </w:rPr>
        <w:t>После семяизвержения эякулят представляет собой коагулированную массу. По мере разжижения он становится гомогенным и водянистым.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с.14.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расчете объема эякулята путем взвешивания образца, его плотность принимается равной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г/мл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Плотность эякулята варьирует между 1,043 г и 1,102 г на мл.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с.16.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Слипание неподвижных сперматозоидов, либо подвижных сперматозоидов со слизью, дебрисом или несперматогенными клетками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коалесценцией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агрегацией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агглютинацией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адгезией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агрегацией</w:t>
      </w:r>
    </w:p>
    <w:p>
      <w:pPr>
        <w:spacing w:after="58"/>
      </w:pPr>
      <w:r>
        <w:rPr>
          <w:b w:val="0"/>
          <w:i w:val="0"/>
        </w:rPr>
        <w:t>Неспецифической агрегацией сперматозоидов в эякуляте называют слипание неподвижных сперматозоидов друг с другом, либо подвижных сперматозоидов с нитями слизи, несперматогенными клетками или дебрисом.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с.20.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Наличие агглютинации в эякуляте может быть связано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снижением объема эякулята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присутствием антиспермальных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нарушением температурного режима хранения образца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значительным снижением рН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присутствием антиспермальных антител</w:t>
      </w:r>
    </w:p>
    <w:p>
      <w:pPr>
        <w:spacing w:after="58"/>
      </w:pPr>
      <w:r>
        <w:rPr>
          <w:b w:val="0"/>
          <w:i w:val="0"/>
        </w:rPr>
        <w:t>Присутствие агглютинации не обязательно указывает на иммунологическую причину бесплодия, но может быть связано с наличием антиспермальных антител в эякуляте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с.112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Подвижность сперматозоидов оценивается при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подсчете не менее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сперматозоидов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однократном; 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двукратном; 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однократном; 200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двукратном; 200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двукратном; 200</w:t>
      </w:r>
    </w:p>
    <w:p>
      <w:pPr>
        <w:spacing w:after="58"/>
      </w:pPr>
      <w:r>
        <w:rPr>
          <w:b w:val="0"/>
          <w:i w:val="0"/>
        </w:rPr>
        <w:t>В двух аликвотах подсчитывается приблизительно 200 сперматозоидов различных категорий подвижности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с.22.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Категория прогрессивно-подвижные сперматозоиды (PR) основана на движении с прогрессией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скорости менее 25 мкм/с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скорости менее 10 мкм/с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зависит от скорости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скорости более 25 мкм/с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зависит от скорости</w:t>
      </w:r>
    </w:p>
    <w:p>
      <w:pPr>
        <w:spacing w:after="58"/>
      </w:pPr>
      <w:r>
        <w:rPr>
          <w:b w:val="0"/>
          <w:i w:val="0"/>
        </w:rPr>
        <w:t>Прогрессивно-подвижные сперматозоиды (PR): сперматозоиды, двигающиеся активно, либо линейно, либо по кругу большого радиуса, независимо от скорости.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с.23.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Преаналитический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Минимальным референсным значением для концентрации сперматозоидов является +__+ 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 xml:space="preserve">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2 - 15</w:t>
      </w:r>
    </w:p>
    <w:p>
      <w:pPr>
        <w:spacing w:after="58"/>
      </w:pPr>
      <w:r>
        <w:rPr>
          <w:b w:val="0"/>
          <w:i w:val="0"/>
        </w:rPr>
        <w:t>Минимальным референсным значением для концентрации сперматозоидов принято значение 15х10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 xml:space="preserve"> сперматозоидов на мл (5-й процентиль, 95% Cl 12-16х10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>).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с.46.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Термином «азооспермия» можно описывать образец эякулята, если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 одного сперматозоида не было обнаружено в двух аликвотах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 одного сперматозоида не было обнаружено в аликвоте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концентрация сперматозоидов менее 2х10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 xml:space="preserve">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 одного сперматозоида не было обнаружено в осадке после центрифугирования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ни одного сперматозоида не было обнаружено в осадке после центрифугирования</w:t>
      </w:r>
    </w:p>
    <w:p>
      <w:pPr>
        <w:spacing w:after="58"/>
      </w:pPr>
      <w:r>
        <w:rPr>
          <w:b w:val="0"/>
          <w:i w:val="0"/>
        </w:rPr>
        <w:t>В общем случае, термин «азооспермия» может быть использован только если ни одного сперматозоида не было обнаружено в осадке после центрифугирования эякулята.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 47.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Минимальное референсное значение нормальных форм сперматозоидов составляет +__+%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2 - 4</w:t>
      </w:r>
    </w:p>
    <w:p>
      <w:pPr>
        <w:spacing w:after="58"/>
      </w:pPr>
      <w:r>
        <w:rPr>
          <w:b w:val="0"/>
          <w:i w:val="0"/>
        </w:rPr>
        <w:t>Минимальным референсным значением нормальных форм сперматозоидов считают 4% (5-й процентиль, 95% доверительный интервал 3,0-4,0).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с.105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Круглые головки сперматозоидов являются морфологическим дефектом сперматозоидов, при котором в головке сперматозоида не формируется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вакуоль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ядерная оболочка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акросома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хроматин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акросома</w:t>
      </w:r>
    </w:p>
    <w:p>
      <w:pPr>
        <w:spacing w:after="58"/>
      </w:pPr>
      <w:r>
        <w:rPr>
          <w:b w:val="0"/>
          <w:i w:val="0"/>
        </w:rPr>
        <w:t>Акросома может не развиваться, что приводит к дефекту - круглые головки сперматозоида или глобулозооспермия.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с.106.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эмбриология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9785905/?anchor=list_item_eup4vj#list_item_eup4vj" TargetMode="External"/><Relationship Id="rId24" Type="http://schemas.openxmlformats.org/officeDocument/2006/relationships/hyperlink" Target="https://library.mededtech.ru/rest/documents/9785905/?anchor=list_item_tc7k3i#list_item_tc7k3i" TargetMode="External"/><Relationship Id="rId25" Type="http://schemas.openxmlformats.org/officeDocument/2006/relationships/hyperlink" Target="https://library.mededtech.ru/rest/documents/9785905/?anchor=paragraph_7f3usm#paragraph_7f3usm" TargetMode="External"/><Relationship Id="rId26" Type="http://schemas.openxmlformats.org/officeDocument/2006/relationships/hyperlink" Target="https://library.mededtech.ru/rest/documents/9785905/?anchor=list_item_4hv1qc#list_item_4hv1qc" TargetMode="External"/><Relationship Id="rId27" Type="http://schemas.openxmlformats.org/officeDocument/2006/relationships/hyperlink" Target="https://library.mededtech.ru/rest/documents/9785905/?anchor=paragraph_4n4qp0#paragraph_4n4qp0" TargetMode="External"/><Relationship Id="rId28" Type="http://schemas.openxmlformats.org/officeDocument/2006/relationships/hyperlink" Target="https://library.mededtech.ru/rest/documents/9785905/?anchor=paragraph_4h5aff#paragraph_4h5aff" TargetMode="External"/><Relationship Id="rId29" Type="http://schemas.openxmlformats.org/officeDocument/2006/relationships/hyperlink" Target="https://library.mededtech.ru/rest/documents/9785905/?anchor=paragraph_5eth1k#paragraph_5eth1k" TargetMode="External"/><Relationship Id="rId30" Type="http://schemas.openxmlformats.org/officeDocument/2006/relationships/hyperlink" Target="https://library.mededtech.ru/rest/documents/9785905/?anchor=list_item_vb358v#list_item_vb358v" TargetMode="External"/><Relationship Id="rId31" Type="http://schemas.openxmlformats.org/officeDocument/2006/relationships/hyperlink" Target="https://library.mededtech.ru/rest/documents/9785905/?anchor=paragraph_phvnfd#paragraph_phvnfd" TargetMode="External"/><Relationship Id="rId32" Type="http://schemas.openxmlformats.org/officeDocument/2006/relationships/hyperlink" Target="https://library.mededtech.ru/rest/documents/9785905/?anchor=paragraph_d707av#paragraph_d707av" TargetMode="External"/><Relationship Id="rId33" Type="http://schemas.openxmlformats.org/officeDocument/2006/relationships/hyperlink" Target="https://library.mededtech.ru/rest/documents/9785905/?anchor=paragraph_9fpgea#paragraph_9fpgea" TargetMode="External"/><Relationship Id="rId34" Type="http://schemas.openxmlformats.org/officeDocument/2006/relationships/hyperlink" Target="https://library.mededtech.ru/rest/documents/9785905/?anchor=paragraph_h0ikn1#paragraph_h0ikn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